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2816193" name="fefdbf00-ed00-11ef-8c6c-f7b55a4f5c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9275982" name="fefdbf00-ed00-11ef-8c6c-f7b55a4f5c2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1842268" name="3f498690-ed04-11ef-92b8-99ec82a3da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6338248" name="3f498690-ed04-11ef-92b8-99ec82a3da0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8655686" name="aae5e890-ed08-11ef-a619-5fbf06727c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0818217" name="aae5e890-ed08-11ef-a619-5fbf06727c1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5806909" name="b0d5af10-ed08-11ef-867d-c90cb56cf2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2844143" name="b0d5af10-ed08-11ef-867d-c90cb56cf24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Flanschdichtungen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673743" name="fa22c2e0-ed0b-11ef-b21b-6d05196c665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6065363" name="fa22c2e0-ed0b-11ef-b21b-6d05196c665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0949126" name="fe3e3e90-ed0b-11ef-a397-1dc4eec2b1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0623999" name="fe3e3e90-ed0b-11ef-a397-1dc4eec2b1b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Flanschdichtungen </w:t>
            </w:r>
          </w:p>
          <w:p>
            <w:pPr>
              <w:spacing w:before="0" w:after="0"/>
            </w:pPr>
            <w:r>
              <w:t>Heizung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6107451" name="5250ee70-ed10-11ef-a535-ebc580ae6c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9087581" name="5250ee70-ed10-11ef-a535-ebc580ae6c1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2674003" name="577bb740-ed10-11ef-8de9-b13e033589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4592573" name="577bb740-ed10-11ef-8de9-b13e0335895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Gesammtes UG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2367023" name="a1f9ff70-ed10-11ef-9593-6ff2a314f7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8736515" name="a1f9ff70-ed10-11ef-9593-6ff2a314f7f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9499861" name="a5163390-ed10-11ef-971a-29a6fce640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9505483" name="a5163390-ed10-11ef-971a-29a6fce6404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Buchslistrasse 15A, 5453 Remetschwil</w:t>
          </w:r>
        </w:p>
        <w:p>
          <w:pPr>
            <w:spacing w:before="0" w:after="0"/>
          </w:pPr>
          <w:r>
            <w:t>177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